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📘 CREST COLLEGE</w:t>
        <w:br/>
        <w:t>Form 1 Geography Test</w:t>
      </w:r>
    </w:p>
    <w:p>
      <w:r>
        <w:t>Topics: Transport and Trade | Environmental Management | Weather and Climate | Ecosystems</w:t>
      </w:r>
    </w:p>
    <w:p>
      <w:r>
        <w:t>Total Marks: 50</w:t>
        <w:br/>
        <w:t>Time: 1 hour 15 minutes</w:t>
      </w:r>
    </w:p>
    <w:p>
      <w:r>
        <w:t>Instructions:</w:t>
        <w:br/>
        <w:t>• Answer all questions.</w:t>
        <w:br/>
        <w:t>• Use clear handwriting.</w:t>
        <w:br/>
        <w:t>• Use full sentences in Section B.</w:t>
      </w:r>
    </w:p>
    <w:p>
      <w:pPr>
        <w:pStyle w:val="Heading1"/>
      </w:pPr>
      <w:r>
        <w:t>✅ SECTION A: MULTIPLE CHOICE QUESTIONS (30 MARKS)</w:t>
      </w:r>
    </w:p>
    <w:p>
      <w:r>
        <w:t>Choose the correct answer. Write the letter only.</w:t>
        <w:br/>
      </w:r>
    </w:p>
    <w:p>
      <w:r>
        <w:t>1. Which of the following is a mode of land transport?</w:t>
        <w:br/>
        <w:t>A. Ship B. Plane C. Train D. Boat</w:t>
      </w:r>
    </w:p>
    <w:p>
      <w:r>
        <w:t>2. Trade involves:</w:t>
        <w:br/>
        <w:t>A. Planting trees B. Buying and selling C. Studying maps D. Mining minerals</w:t>
      </w:r>
    </w:p>
    <w:p>
      <w:r>
        <w:t>3. A place where goods are bought and sold is called:</w:t>
        <w:br/>
        <w:t>A. School B. Market C. Hospital D. Factory</w:t>
      </w:r>
    </w:p>
    <w:p>
      <w:r>
        <w:t>4. Which of the following helps in the conservation of the environment?</w:t>
        <w:br/>
        <w:t>A. Burning waste B. Overgrazing C. Reforestation D. Littering</w:t>
      </w:r>
    </w:p>
    <w:p>
      <w:r>
        <w:t>5. Which is a renewable natural resource?</w:t>
        <w:br/>
        <w:t>A. Gold B. Coal C. Water D. Diamond</w:t>
      </w:r>
    </w:p>
    <w:p>
      <w:r>
        <w:t>6. The main source of energy for weather is:</w:t>
        <w:br/>
        <w:t>A. Wind B. Rain C. Sun D. Moon</w:t>
      </w:r>
    </w:p>
    <w:p>
      <w:r>
        <w:t>7. What is the main gas responsible for global warming?</w:t>
        <w:br/>
        <w:t>A. Oxygen B. Carbon dioxide C. Nitrogen D. Hydrogen</w:t>
      </w:r>
    </w:p>
    <w:p>
      <w:r>
        <w:t>8. Which of the following is a human activity that affects the environment?</w:t>
        <w:br/>
        <w:t>A. Rainfall B. Photosynthesis C. Deforestation D. Erosion</w:t>
      </w:r>
    </w:p>
    <w:p>
      <w:r>
        <w:t>9. An ecosystem includes:</w:t>
        <w:br/>
        <w:t>A. Only animals B. Only plants C. Plants and animals D. Weather</w:t>
      </w:r>
    </w:p>
    <w:p>
      <w:r>
        <w:t>10. Which instrument is used to measure temperature?</w:t>
        <w:br/>
        <w:t>A. Barometer B. Thermometer C. Wind vane D. Rain gauge</w:t>
      </w:r>
    </w:p>
    <w:p>
      <w:r>
        <w:t>11. Which type of transport is most commonly used in rural areas?</w:t>
        <w:br/>
        <w:t>A. Ship B. Plane C. Bicycle D. Helicopter</w:t>
      </w:r>
    </w:p>
    <w:p>
      <w:r>
        <w:t>12. Which of these can reduce land pollution?</w:t>
        <w:br/>
        <w:t>A. Dumping garbage B. Using plastic C. Recycling D. Burning tyres</w:t>
      </w:r>
    </w:p>
    <w:p>
      <w:r>
        <w:t>13. The weather condition over a long period is called:</w:t>
        <w:br/>
        <w:t>A. Forecast B. Season C. Climate D. Temperature</w:t>
      </w:r>
    </w:p>
    <w:p>
      <w:r>
        <w:t>14. Which is an example of non-renewable energy?</w:t>
        <w:br/>
        <w:t>A. Solar B. Wind C. Firewood D. Coal</w:t>
      </w:r>
    </w:p>
    <w:p>
      <w:r>
        <w:t>15. Which one is a benefit of trade?</w:t>
        <w:br/>
        <w:t>A. Soil erosion B. Job creation C. Air pollution D. Deforestation</w:t>
      </w:r>
    </w:p>
    <w:p>
      <w:r>
        <w:t>16. Which of the following helps reduce global warming?</w:t>
        <w:br/>
        <w:t>A. Cutting trees B. Planting trees C. Driving all day D. Burning coal</w:t>
      </w:r>
    </w:p>
    <w:p>
      <w:r>
        <w:t>17. Which weather instrument measures wind direction?</w:t>
        <w:br/>
        <w:t>A. Rain gauge B. Wind vane C. Thermometer D. Barometer</w:t>
      </w:r>
    </w:p>
    <w:p>
      <w:r>
        <w:t>18. Which of these is an example of air transport?</w:t>
        <w:br/>
        <w:t>A. Train B. Bus C. Helicopter D. Canoe</w:t>
      </w:r>
    </w:p>
    <w:p>
      <w:r>
        <w:t>19. Which factor affects climate?</w:t>
        <w:br/>
        <w:t>A. Soil type B. Altitude C. Colour of cars D. Plant roots</w:t>
      </w:r>
    </w:p>
    <w:p>
      <w:r>
        <w:t>20. A group of living and non-living things interacting together is called:</w:t>
        <w:br/>
        <w:t>A. Climate B. Weather C. Ecosystem D. Transport</w:t>
      </w:r>
    </w:p>
    <w:p>
      <w:r>
        <w:t>21. One cause of deforestation is:</w:t>
        <w:br/>
        <w:t>A. Replanting B. Crop rotation C. Cutting trees D. Tree preservation</w:t>
      </w:r>
    </w:p>
    <w:p>
      <w:r>
        <w:t>22. What is the main purpose of transport?</w:t>
        <w:br/>
        <w:t>A. To mine gold B. To produce oxygen C. To move people and goods D. To build schools</w:t>
      </w:r>
    </w:p>
    <w:p>
      <w:r>
        <w:t>23. Which is NOT a natural cause of climate change?</w:t>
        <w:br/>
        <w:t>A. Volcanic eruptions B. Solar activity C. Forest fires D. Plastic pollution</w:t>
      </w:r>
    </w:p>
    <w:p>
      <w:r>
        <w:t>24. A rain gauge is used to measure:</w:t>
        <w:br/>
        <w:t>A. Wind speed B. Temperature C. Rainfall D. Air pressure</w:t>
      </w:r>
    </w:p>
    <w:p>
      <w:r>
        <w:t>25. Which living organism is a producer in an ecosystem?</w:t>
        <w:br/>
        <w:t>A. Lion B. Tree C. Zebra D. Bird</w:t>
      </w:r>
    </w:p>
    <w:p>
      <w:r>
        <w:t>26. Overgrazing leads to:</w:t>
        <w:br/>
        <w:t>A. Soil fertility B. Drought C. Soil erosion D. River flooding</w:t>
      </w:r>
    </w:p>
    <w:p>
      <w:r>
        <w:t>27. Which of the following is NOT a form of pollution?</w:t>
        <w:br/>
        <w:t>A. Noise B. Water C. Light D. Reforestation</w:t>
      </w:r>
    </w:p>
    <w:p>
      <w:r>
        <w:t>28. Who is responsible for protecting the environment?</w:t>
        <w:br/>
        <w:t>A. Only government B. Only teachers C. Everyone D. Only children</w:t>
      </w:r>
    </w:p>
    <w:p>
      <w:r>
        <w:t>29. One way to conserve energy is to:</w:t>
        <w:br/>
        <w:t>A. Burn fuel B. Use solar power C. Leave lights on D. Cut more trees</w:t>
      </w:r>
    </w:p>
    <w:p>
      <w:r>
        <w:t>30. Which part of an ecosystem breaks down dead organisms?</w:t>
        <w:br/>
        <w:t>A. Producers B. Consumers C. Decomposers D. Pollinators</w:t>
      </w:r>
    </w:p>
    <w:p>
      <w:pPr>
        <w:pStyle w:val="Heading1"/>
      </w:pPr>
      <w:r>
        <w:br/>
        <w:t>✅ SECTION B: STRUCTURED QUESTIONS (20 MARKS)</w:t>
      </w:r>
    </w:p>
    <w:p>
      <w:r>
        <w:t>Answer all questions in full sentences.</w:t>
        <w:br/>
      </w:r>
    </w:p>
    <w:p>
      <w:r>
        <w:t>Question 1: Transport and Trade (5 marks)</w:t>
      </w:r>
    </w:p>
    <w:p>
      <w:r>
        <w:t>a) What is transport? (1)</w:t>
      </w:r>
    </w:p>
    <w:p>
      <w:r>
        <w:t>b) Name two types of transport. (2)</w:t>
      </w:r>
    </w:p>
    <w:p>
      <w:r>
        <w:t>c) Give two reasons why trade is important. (2)</w:t>
      </w:r>
    </w:p>
    <w:p>
      <w:r>
        <w:br/>
        <w:t>Question 2: Environmental Management (5 marks)</w:t>
      </w:r>
    </w:p>
    <w:p>
      <w:r>
        <w:t>a) What is the environment? (1)</w:t>
      </w:r>
    </w:p>
    <w:p>
      <w:r>
        <w:t>b) State two ways of taking care of the environment. (2)</w:t>
      </w:r>
    </w:p>
    <w:p>
      <w:r>
        <w:t>c) Name two environmental problems. (2)</w:t>
      </w:r>
    </w:p>
    <w:p>
      <w:r>
        <w:br/>
        <w:t>Question 3: Weather and Climate (5 marks)</w:t>
      </w:r>
    </w:p>
    <w:p>
      <w:r>
        <w:t>a) What is weather? (1)</w:t>
      </w:r>
    </w:p>
    <w:p>
      <w:r>
        <w:t>b) Name two elements of weather. (2)</w:t>
      </w:r>
    </w:p>
    <w:p>
      <w:r>
        <w:t>c) Complete the table below: (2)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Instrument</w:t>
            </w:r>
          </w:p>
        </w:tc>
        <w:tc>
          <w:tcPr>
            <w:tcW w:type="dxa" w:w="2880"/>
          </w:tcPr>
          <w:p>
            <w:r>
              <w:t>Element Measured</w:t>
            </w:r>
          </w:p>
        </w:tc>
        <w:tc>
          <w:tcPr>
            <w:tcW w:type="dxa" w:w="2880"/>
          </w:tcPr>
          <w:p>
            <w:r>
              <w:t>Unit Used</w:t>
            </w:r>
          </w:p>
        </w:tc>
      </w:tr>
      <w:tr>
        <w:tc>
          <w:tcPr>
            <w:tcW w:type="dxa" w:w="2880"/>
          </w:tcPr>
          <w:p>
            <w:r>
              <w:t>Thermometer</w:t>
            </w:r>
          </w:p>
        </w:tc>
        <w:tc>
          <w:tcPr>
            <w:tcW w:type="dxa" w:w="2880"/>
          </w:tcPr>
          <w:p/>
        </w:tc>
        <w:tc>
          <w:tcPr>
            <w:tcW w:type="dxa" w:w="2880"/>
          </w:tcPr>
          <w:p/>
        </w:tc>
      </w:tr>
      <w:tr>
        <w:tc>
          <w:tcPr>
            <w:tcW w:type="dxa" w:w="2880"/>
          </w:tcPr>
          <w:p>
            <w:r>
              <w:t>Rain gauge</w:t>
            </w:r>
          </w:p>
        </w:tc>
        <w:tc>
          <w:tcPr>
            <w:tcW w:type="dxa" w:w="2880"/>
          </w:tcPr>
          <w:p/>
        </w:tc>
        <w:tc>
          <w:tcPr>
            <w:tcW w:type="dxa" w:w="2880"/>
          </w:tcPr>
          <w:p/>
        </w:tc>
      </w:tr>
    </w:tbl>
    <w:p>
      <w:r>
        <w:br/>
        <w:t>Question 4: Ecosystems (5 marks)</w:t>
      </w:r>
    </w:p>
    <w:p>
      <w:r>
        <w:t>a) Define an ecosystem. (1)</w:t>
      </w:r>
    </w:p>
    <w:p>
      <w:r>
        <w:t>b) Complete the table by classifying the items: (2)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Biotic (Living)</w:t>
            </w:r>
          </w:p>
        </w:tc>
        <w:tc>
          <w:tcPr>
            <w:tcW w:type="dxa" w:w="4320"/>
          </w:tcPr>
          <w:p>
            <w:r>
              <w:t>Abiotic (Non-living)</w:t>
            </w:r>
          </w:p>
        </w:tc>
      </w:tr>
      <w:tr>
        <w:tc>
          <w:tcPr>
            <w:tcW w:type="dxa" w:w="4320"/>
          </w:tcPr>
          <w:p>
            <w:r>
              <w:t>Tree</w:t>
            </w:r>
          </w:p>
        </w:tc>
        <w:tc>
          <w:tcPr>
            <w:tcW w:type="dxa" w:w="4320"/>
          </w:tcPr>
          <w:p>
            <w:r>
              <w:t>Sunlight</w:t>
            </w:r>
          </w:p>
        </w:tc>
      </w:tr>
      <w:tr>
        <w:tc>
          <w:tcPr>
            <w:tcW w:type="dxa" w:w="4320"/>
          </w:tcPr>
          <w:p>
            <w:r>
              <w:t>Cow</w:t>
            </w:r>
          </w:p>
        </w:tc>
        <w:tc>
          <w:tcPr>
            <w:tcW w:type="dxa" w:w="4320"/>
          </w:tcPr>
          <w:p>
            <w:r>
              <w:t>Soil</w:t>
            </w:r>
          </w:p>
        </w:tc>
      </w:tr>
    </w:tbl>
    <w:p>
      <w:r>
        <w:t>c) Why are ecosystems important to people? (2)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