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CREST COLLEGE</w:t>
      </w:r>
    </w:p>
    <w:p>
      <w:pPr>
        <w:pStyle w:val="Heading2"/>
      </w:pPr>
      <w:r>
        <w:t>FORM 2 GEOGRAPHY TEST</w:t>
      </w:r>
    </w:p>
    <w:p>
      <w:r>
        <w:t>Topics: Environmental Management | Natural Resources | Transport and Trade | Ecosystem | Energy and Power</w:t>
      </w:r>
    </w:p>
    <w:p>
      <w:r>
        <w:t>Total Marks: 50</w:t>
      </w:r>
    </w:p>
    <w:p>
      <w:r>
        <w:t>Time: 1 hour 15 minutes</w:t>
      </w:r>
    </w:p>
    <w:p>
      <w:r>
        <w:t xml:space="preserve"> </w:t>
      </w:r>
    </w:p>
    <w:p>
      <w:pPr>
        <w:pStyle w:val="Heading3"/>
      </w:pPr>
      <w:r>
        <w:t>SECTION A: MULTIPLE CHOICE QUESTIONS (30 MARKS)</w:t>
      </w:r>
    </w:p>
    <w:p>
      <w:r>
        <w:t>Choose the correct answer and write only the letter.</w:t>
      </w:r>
    </w:p>
    <w:p>
      <w:r>
        <w:t>1. Which of the following is a renewable source of energy?</w:t>
      </w:r>
    </w:p>
    <w:p>
      <w:r>
        <w:t>2. Which mode of transport is best for heavy goods over long distances?</w:t>
      </w:r>
    </w:p>
    <w:p>
      <w:r>
        <w:t>3. Trade that happens within one country is called:</w:t>
      </w:r>
    </w:p>
    <w:p>
      <w:r>
        <w:t>4. Which of these is a natural resource?</w:t>
      </w:r>
    </w:p>
    <w:p>
      <w:r>
        <w:t>5. A benefit of hydroelectric power is:</w:t>
      </w:r>
    </w:p>
    <w:p>
      <w:r>
        <w:t>6. Which one helps in protecting forests?</w:t>
      </w:r>
    </w:p>
    <w:p>
      <w:r>
        <w:t>7. Which of the following is a non-renewable source of energy?</w:t>
      </w:r>
    </w:p>
    <w:p>
      <w:r>
        <w:t>8. The fastest mode of transport is:</w:t>
      </w:r>
    </w:p>
    <w:p>
      <w:r>
        <w:t>9. Selling minerals to another country is an example of:</w:t>
      </w:r>
    </w:p>
    <w:p>
      <w:r>
        <w:t>10. What is mainly found in the Eastern Highlands of Zimbabwe?</w:t>
      </w:r>
    </w:p>
    <w:p>
      <w:r>
        <w:t>11. Which source of energy comes directly from the sun?</w:t>
      </w:r>
    </w:p>
    <w:p>
      <w:r>
        <w:t>12. What is one benefit of trade?</w:t>
      </w:r>
    </w:p>
    <w:p>
      <w:r>
        <w:t>13. A dam cannot be used for:</w:t>
      </w:r>
    </w:p>
    <w:p>
      <w:r>
        <w:t>14. A common road transport problem is:</w:t>
      </w:r>
    </w:p>
    <w:p>
      <w:r>
        <w:t>15. Zimbabwe mostly trades with which SADC country?</w:t>
      </w:r>
    </w:p>
    <w:p>
      <w:r>
        <w:t>16. A resource that cannot be replaced easily is called:</w:t>
      </w:r>
    </w:p>
    <w:p>
      <w:r>
        <w:t>17. Kariba Dam is a:</w:t>
      </w:r>
    </w:p>
    <w:p>
      <w:r>
        <w:t>18. What is an environmental effect of mining?</w:t>
      </w:r>
    </w:p>
    <w:p>
      <w:r>
        <w:t>19. Which is commonly used in rural areas of Zimbabwe?</w:t>
      </w:r>
    </w:p>
    <w:p>
      <w:r>
        <w:t>20. What is often used for cooking in rural homes?</w:t>
      </w:r>
    </w:p>
    <w:p>
      <w:r>
        <w:t>21. Managing water resources can include:</w:t>
      </w:r>
    </w:p>
    <w:p>
      <w:r>
        <w:t>22. Trade belongs to which economic sector?</w:t>
      </w:r>
    </w:p>
    <w:p>
      <w:r>
        <w:t>23. Roads are built to:</w:t>
      </w:r>
    </w:p>
    <w:p>
      <w:r>
        <w:t>24. Which of these is man-made?</w:t>
      </w:r>
    </w:p>
    <w:p>
      <w:r>
        <w:t>25. The Zambezi River is used to produce:</w:t>
      </w:r>
    </w:p>
    <w:p>
      <w:r>
        <w:t>26. What gas is produced when fossil fuels are burned?</w:t>
      </w:r>
    </w:p>
    <w:p>
      <w:r>
        <w:t>27. Buying and selling across countries is:</w:t>
      </w:r>
    </w:p>
    <w:p>
      <w:r>
        <w:t>28. Which power station pollutes the most air?</w:t>
      </w:r>
    </w:p>
    <w:p>
      <w:r>
        <w:t>29. Which helps reduce land degradation?</w:t>
      </w:r>
    </w:p>
    <w:p>
      <w:r>
        <w:t>30. Which group promotes trade in Southern Africa?</w:t>
      </w:r>
    </w:p>
    <w:p>
      <w:pPr>
        <w:pStyle w:val="Heading3"/>
      </w:pPr>
      <w:r>
        <w:t>SECTION B: STRUCTURED QUESTIONS (20 MARKS)</w:t>
      </w:r>
    </w:p>
    <w:p>
      <w:r>
        <w:t>Answer all questions in full sentences.</w:t>
      </w:r>
    </w:p>
    <w:p>
      <w:pPr>
        <w:pStyle w:val="ListBullet"/>
      </w:pPr>
      <w:r>
        <w:t>Question 1: Transport and Trade (5 Marks)</w:t>
      </w:r>
    </w:p>
    <w:p>
      <w:pPr>
        <w:pStyle w:val="ListNumber"/>
      </w:pPr>
      <w:r>
        <w:t>a) Name two common types of transport used in Zimbabwe. (2)</w:t>
      </w:r>
    </w:p>
    <w:p>
      <w:pPr>
        <w:pStyle w:val="ListNumber"/>
      </w:pPr>
      <w:r>
        <w:t>b) State two problems caused by road transport. (2)</w:t>
      </w:r>
    </w:p>
    <w:p>
      <w:pPr>
        <w:pStyle w:val="ListNumber"/>
      </w:pPr>
      <w:r>
        <w:t>c) Why is trade important to a country? (1)</w:t>
      </w:r>
    </w:p>
    <w:p>
      <w:pPr>
        <w:pStyle w:val="ListBullet"/>
      </w:pPr>
      <w:r>
        <w:t>Question 2: Environmental Management (5 Marks)</w:t>
      </w:r>
    </w:p>
    <w:p>
      <w:pPr>
        <w:pStyle w:val="ListNumber"/>
      </w:pPr>
      <w:r>
        <w:t>a) What is deforestation? (1)</w:t>
      </w:r>
    </w:p>
    <w:p>
      <w:pPr>
        <w:pStyle w:val="ListNumber"/>
      </w:pPr>
      <w:r>
        <w:t>b) State two causes of deforestation in Zimbabwe. (2)</w:t>
      </w:r>
    </w:p>
    <w:p>
      <w:pPr>
        <w:pStyle w:val="ListNumber"/>
      </w:pPr>
      <w:r>
        <w:t>c) Suggest two ways of reducing deforestation. (2)</w:t>
      </w:r>
    </w:p>
    <w:p>
      <w:pPr>
        <w:pStyle w:val="ListBullet"/>
      </w:pPr>
      <w:r>
        <w:t>Question 3: Natural Resources and Ecosystems (5 Marks)</w:t>
      </w:r>
    </w:p>
    <w:p>
      <w:pPr>
        <w:pStyle w:val="ListNumber"/>
      </w:pPr>
      <w:r>
        <w:t>a) Define natural resources. (1)</w:t>
      </w:r>
    </w:p>
    <w:p>
      <w:pPr>
        <w:pStyle w:val="ListNumber"/>
      </w:pPr>
      <w:r>
        <w:t>b) Name two renewable natural resources. (2)</w:t>
      </w:r>
    </w:p>
    <w:p>
      <w:pPr>
        <w:pStyle w:val="ListNumber"/>
      </w:pPr>
      <w:r>
        <w:t>c) Identify two inputs of an ecosystem. (2)</w:t>
      </w:r>
    </w:p>
    <w:p>
      <w:pPr>
        <w:pStyle w:val="ListBullet"/>
      </w:pPr>
      <w:r>
        <w:t>Question 4: Energy and Power (5 Marks)</w:t>
      </w:r>
    </w:p>
    <w:p>
      <w:pPr>
        <w:pStyle w:val="ListNumber"/>
      </w:pPr>
      <w:r>
        <w:t>a) State two sources of energy used in Zimbabwe. (2)</w:t>
      </w:r>
    </w:p>
    <w:p>
      <w:pPr>
        <w:pStyle w:val="ListNumber"/>
      </w:pPr>
      <w:r>
        <w:t>b) Explain two advantages of using renewable energy. (2)</w:t>
      </w:r>
    </w:p>
    <w:p>
      <w:pPr>
        <w:pStyle w:val="ListNumber"/>
      </w:pPr>
      <w:r>
        <w:t>c) Where in Zimbabwe is hydro-electricity generated? (1)</w:t>
      </w:r>
    </w:p>
    <w:p>
      <w:r>
        <w:br w:type="page"/>
      </w:r>
    </w:p>
    <w:p>
      <w:pPr>
        <w:pStyle w:val="Heading2"/>
      </w:pPr>
      <w:r>
        <w:t>ANSWER SHEET FOR SECTION A (1–30)</w:t>
      </w:r>
    </w:p>
    <w:p>
      <w:r>
        <w:t>1. ____________</w:t>
      </w:r>
    </w:p>
    <w:p>
      <w:r>
        <w:t>2. ____________</w:t>
      </w:r>
    </w:p>
    <w:p>
      <w:r>
        <w:t>3. ____________</w:t>
      </w:r>
    </w:p>
    <w:p>
      <w:r>
        <w:t>4. ____________</w:t>
      </w:r>
    </w:p>
    <w:p>
      <w:r>
        <w:t>5. ____________</w:t>
      </w:r>
    </w:p>
    <w:p>
      <w:r>
        <w:t>6. ____________</w:t>
      </w:r>
    </w:p>
    <w:p>
      <w:r>
        <w:t>7. ____________</w:t>
      </w:r>
    </w:p>
    <w:p>
      <w:r>
        <w:t>8. ____________</w:t>
      </w:r>
    </w:p>
    <w:p>
      <w:r>
        <w:t>9. ____________</w:t>
      </w:r>
    </w:p>
    <w:p>
      <w:r>
        <w:t>10. ____________</w:t>
      </w:r>
    </w:p>
    <w:p>
      <w:r>
        <w:t>11. ____________</w:t>
      </w:r>
    </w:p>
    <w:p>
      <w:r>
        <w:t>12. ____________</w:t>
      </w:r>
    </w:p>
    <w:p>
      <w:r>
        <w:t>13. ____________</w:t>
      </w:r>
    </w:p>
    <w:p>
      <w:r>
        <w:t>14. ____________</w:t>
      </w:r>
    </w:p>
    <w:p>
      <w:r>
        <w:t>15. ____________</w:t>
      </w:r>
    </w:p>
    <w:p>
      <w:r>
        <w:t>16. ____________</w:t>
      </w:r>
    </w:p>
    <w:p>
      <w:r>
        <w:t>17. ____________</w:t>
      </w:r>
    </w:p>
    <w:p>
      <w:r>
        <w:t>18. ____________</w:t>
      </w:r>
    </w:p>
    <w:p>
      <w:r>
        <w:t>19. ____________</w:t>
      </w:r>
    </w:p>
    <w:p>
      <w:r>
        <w:t>20. ____________</w:t>
      </w:r>
    </w:p>
    <w:p>
      <w:r>
        <w:t>21. ____________</w:t>
      </w:r>
    </w:p>
    <w:p>
      <w:r>
        <w:t>22. ____________</w:t>
      </w:r>
    </w:p>
    <w:p>
      <w:r>
        <w:t>23. ____________</w:t>
      </w:r>
    </w:p>
    <w:p>
      <w:r>
        <w:t>24. ____________</w:t>
      </w:r>
    </w:p>
    <w:p>
      <w:r>
        <w:t>25. ____________</w:t>
      </w:r>
    </w:p>
    <w:p>
      <w:r>
        <w:t>26. ____________</w:t>
      </w:r>
    </w:p>
    <w:p>
      <w:r>
        <w:t>27. ____________</w:t>
      </w:r>
    </w:p>
    <w:p>
      <w:r>
        <w:t>28. ____________</w:t>
      </w:r>
    </w:p>
    <w:p>
      <w:r>
        <w:t>29. ____________</w:t>
      </w:r>
    </w:p>
    <w:p>
      <w:r>
        <w:t>30. ____________</w:t>
      </w:r>
    </w:p>
    <w:p>
      <w:r>
        <w:br w:type="page"/>
      </w:r>
    </w:p>
    <w:p>
      <w:pPr>
        <w:pStyle w:val="Heading2"/>
      </w:pPr>
      <w:r>
        <w:t>MARKING SCHEME: SECTION B</w:t>
      </w:r>
    </w:p>
    <w:p>
      <w:pPr>
        <w:pStyle w:val="ListBullet"/>
      </w:pPr>
      <w:r>
        <w:t>Question 1: Transport and Trade</w:t>
      </w:r>
    </w:p>
    <w:p>
      <w:pPr>
        <w:pStyle w:val="ListNumber"/>
      </w:pPr>
      <w:r>
        <w:t>a) Any two of the following types of transport: Road, Rail, Air, Water (2)</w:t>
      </w:r>
    </w:p>
    <w:p>
      <w:pPr>
        <w:pStyle w:val="ListNumber"/>
      </w:pPr>
      <w:r>
        <w:t>b) Problems: Accidents, Traffic congestion, Road damage, Pollution (2)</w:t>
      </w:r>
    </w:p>
    <w:p>
      <w:pPr>
        <w:pStyle w:val="ListNumber"/>
      </w:pPr>
      <w:r>
        <w:t>c) Trade helps in job creation, income generation, access to goods not available locally (1)</w:t>
      </w:r>
    </w:p>
    <w:p>
      <w:pPr>
        <w:pStyle w:val="ListBullet"/>
      </w:pPr>
      <w:r>
        <w:t>Question 2: Environmental Management</w:t>
      </w:r>
    </w:p>
    <w:p>
      <w:pPr>
        <w:pStyle w:val="ListNumber"/>
      </w:pPr>
      <w:r>
        <w:t>a) Deforestation is the cutting down of trees without replacing them. (1)</w:t>
      </w:r>
    </w:p>
    <w:p>
      <w:pPr>
        <w:pStyle w:val="ListNumber"/>
      </w:pPr>
      <w:r>
        <w:t>b) Causes: Agriculture, Firewood collection, Urban development, Mining (2)</w:t>
      </w:r>
    </w:p>
    <w:p>
      <w:pPr>
        <w:pStyle w:val="ListNumber"/>
      </w:pPr>
      <w:r>
        <w:t>c) Ways to reduce: Reforestation, Afforestation, Use of alternative energy sources, Awareness campaigns (2)</w:t>
      </w:r>
    </w:p>
    <w:p>
      <w:pPr>
        <w:pStyle w:val="ListBullet"/>
      </w:pPr>
      <w:r>
        <w:t>Question 3: Natural Resources and Ecosystems</w:t>
      </w:r>
    </w:p>
    <w:p>
      <w:pPr>
        <w:pStyle w:val="ListNumber"/>
      </w:pPr>
      <w:r>
        <w:t>a) Natural resources are materials from nature that people use to survive or make goods. (1)</w:t>
      </w:r>
    </w:p>
    <w:p>
      <w:pPr>
        <w:pStyle w:val="ListNumber"/>
      </w:pPr>
      <w:r>
        <w:t>b) Renewable resources: Sunlight, Wind, Timber, Water (2)</w:t>
      </w:r>
    </w:p>
    <w:p>
      <w:pPr>
        <w:pStyle w:val="ListNumber"/>
      </w:pPr>
      <w:r>
        <w:t>c) Ecosystem inputs: Sunlight, Water, Nutrients, Air (2)</w:t>
      </w:r>
    </w:p>
    <w:p>
      <w:pPr>
        <w:pStyle w:val="ListBullet"/>
      </w:pPr>
      <w:r>
        <w:t>Question 4: Energy and Power</w:t>
      </w:r>
    </w:p>
    <w:p>
      <w:pPr>
        <w:pStyle w:val="ListNumber"/>
      </w:pPr>
      <w:r>
        <w:t>a) Sources: Firewood, Electricity, Coal, Solar, Gas (2)</w:t>
      </w:r>
    </w:p>
    <w:p>
      <w:pPr>
        <w:pStyle w:val="ListNumber"/>
      </w:pPr>
      <w:r>
        <w:t>b) Advantages: Clean, Renewable, Less pollution, Sustainable (2)</w:t>
      </w:r>
    </w:p>
    <w:p>
      <w:pPr>
        <w:pStyle w:val="ListNumber"/>
      </w:pPr>
      <w:r>
        <w:t>c) Hydro-electricity in Zimbabwe: Kariba Dam, Mutirikwi, Osborne Dam (1)</w:t>
      </w:r>
    </w:p>
    <w:p>
      <w:r>
        <w:br w:type="page"/>
      </w:r>
    </w:p>
    <w:p>
      <w:pPr>
        <w:pStyle w:val="Heading2"/>
      </w:pPr>
      <w:r>
        <w:t>MARKING SCHEME: SECTION A (Multiple Choice)</w:t>
      </w:r>
    </w:p>
    <w:p>
      <w:r>
        <w:t>Correct answers are indicated below. Each question carries 1 mark.</w:t>
      </w:r>
    </w:p>
    <w:p>
      <w:r>
        <w:t>1. C. Wind</w:t>
      </w:r>
    </w:p>
    <w:p>
      <w:r>
        <w:t>2. C. Rail</w:t>
      </w:r>
    </w:p>
    <w:p>
      <w:r>
        <w:t>3. C. Domestic trade</w:t>
      </w:r>
    </w:p>
    <w:p>
      <w:r>
        <w:t>4. B. River</w:t>
      </w:r>
    </w:p>
    <w:p>
      <w:r>
        <w:t>5. C. Is renewable</w:t>
      </w:r>
    </w:p>
    <w:p>
      <w:r>
        <w:t>6. B. Reforestation</w:t>
      </w:r>
    </w:p>
    <w:p>
      <w:r>
        <w:t>7. C. Coal</w:t>
      </w:r>
    </w:p>
    <w:p>
      <w:r>
        <w:t>8. B. Air</w:t>
      </w:r>
    </w:p>
    <w:p>
      <w:r>
        <w:t>9. B. Exporting cars</w:t>
      </w:r>
    </w:p>
    <w:p>
      <w:r>
        <w:t>10. C. Timber</w:t>
      </w:r>
    </w:p>
    <w:p>
      <w:r>
        <w:t>11. C. Solar energy</w:t>
      </w:r>
    </w:p>
    <w:p>
      <w:r>
        <w:t>12. B. Creation of jobs</w:t>
      </w:r>
    </w:p>
    <w:p>
      <w:r>
        <w:t>13. D. Mining</w:t>
      </w:r>
    </w:p>
    <w:p>
      <w:r>
        <w:t>14. B. Road accidents</w:t>
      </w:r>
    </w:p>
    <w:p>
      <w:r>
        <w:t>15. B. South Africa</w:t>
      </w:r>
    </w:p>
    <w:p>
      <w:r>
        <w:t>16. C. Non-renewable</w:t>
      </w:r>
    </w:p>
    <w:p>
      <w:r>
        <w:t>17. C. Hydroelectric power station</w:t>
      </w:r>
    </w:p>
    <w:p>
      <w:r>
        <w:t>18. B. Deforestation</w:t>
      </w:r>
    </w:p>
    <w:p>
      <w:r>
        <w:t>19. C. Bicycle</w:t>
      </w:r>
    </w:p>
    <w:p>
      <w:r>
        <w:t>20. C. Firewood</w:t>
      </w:r>
    </w:p>
    <w:p>
      <w:r>
        <w:t>21. C. Damming rivers</w:t>
      </w:r>
    </w:p>
    <w:p>
      <w:r>
        <w:t>22. C. Tertiary</w:t>
      </w:r>
    </w:p>
    <w:p>
      <w:r>
        <w:t>23. C. To create deserts ❌ (should be A. To reduce transport costs)</w:t>
      </w:r>
    </w:p>
    <w:p>
      <w:r>
        <w:t>24. B. Factory</w:t>
      </w:r>
    </w:p>
    <w:p>
      <w:r>
        <w:t>25. C. Hydroelectric power</w:t>
      </w:r>
    </w:p>
    <w:p>
      <w:r>
        <w:t>26. B. Carbon dioxide</w:t>
      </w:r>
    </w:p>
    <w:p>
      <w:r>
        <w:t>27. C. International</w:t>
      </w:r>
    </w:p>
    <w:p>
      <w:r>
        <w:t>28. B. Thermal</w:t>
      </w:r>
    </w:p>
    <w:p>
      <w:r>
        <w:t>29. C. Reforestation</w:t>
      </w:r>
    </w:p>
    <w:p>
      <w:r>
        <w:t>30. B. SADC</w:t>
      </w:r>
    </w:p>
    <w:sectPr w:rsidR="00FC693F" w:rsidRPr="0006063C" w:rsidSect="00034616">
      <w:footerReference w:type="default" r:id="rId9"/>
      <w:headerReference w:type="default" r:id="rId10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t>0776 319 874 Sir Charles | 0774 965 000 Sir Frank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center"/>
    </w:pPr>
    <w:r>
      <w:t>CREST COLLEGE GEOGRAPHY TEST FORM TWO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Relationship Id="rId1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